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F0D" w:rsidRDefault="0028321D" w:rsidP="00AE7C3C">
      <w:pPr>
        <w:spacing w:after="0" w:line="360" w:lineRule="auto"/>
        <w:jc w:val="center"/>
        <w:rPr>
          <w:b/>
          <w:sz w:val="24"/>
        </w:rPr>
      </w:pPr>
      <w:r w:rsidRPr="009A78FE">
        <w:rPr>
          <w:b/>
          <w:sz w:val="24"/>
        </w:rPr>
        <w:t>AUTOCERTIFICAZIONE</w:t>
      </w:r>
      <w:r w:rsidR="009A78FE" w:rsidRPr="009A78FE">
        <w:rPr>
          <w:b/>
          <w:sz w:val="24"/>
        </w:rPr>
        <w:t xml:space="preserve"> </w:t>
      </w:r>
    </w:p>
    <w:p w:rsidR="003517F8" w:rsidRDefault="0028321D" w:rsidP="00AE7C3C">
      <w:pPr>
        <w:spacing w:after="0" w:line="360" w:lineRule="auto"/>
        <w:jc w:val="center"/>
        <w:rPr>
          <w:b/>
          <w:sz w:val="24"/>
        </w:rPr>
      </w:pPr>
      <w:r w:rsidRPr="009A78FE">
        <w:rPr>
          <w:b/>
          <w:sz w:val="24"/>
        </w:rPr>
        <w:t>ISCRIZIONE SCOLASTICA</w:t>
      </w:r>
    </w:p>
    <w:p w:rsidR="00130F0D" w:rsidRPr="00FE1D16" w:rsidRDefault="00130F0D" w:rsidP="00130F0D">
      <w:pPr>
        <w:spacing w:after="0" w:line="240" w:lineRule="auto"/>
        <w:jc w:val="center"/>
        <w:rPr>
          <w:sz w:val="14"/>
        </w:rPr>
      </w:pPr>
    </w:p>
    <w:p w:rsidR="003517F8" w:rsidRPr="009A78FE" w:rsidRDefault="0028321D">
      <w:pPr>
        <w:jc w:val="center"/>
        <w:rPr>
          <w:i/>
        </w:rPr>
      </w:pPr>
      <w:r w:rsidRPr="009A78FE">
        <w:rPr>
          <w:i/>
          <w:sz w:val="20"/>
        </w:rPr>
        <w:t>(</w:t>
      </w:r>
      <w:r w:rsidR="00AE7C3C">
        <w:rPr>
          <w:i/>
          <w:sz w:val="20"/>
        </w:rPr>
        <w:t>ai sensi dell’</w:t>
      </w:r>
      <w:r w:rsidRPr="009A78FE">
        <w:rPr>
          <w:i/>
          <w:sz w:val="20"/>
        </w:rPr>
        <w:t>art. 46 del D.P.R. 28 dicembre 2000 n. 445)</w:t>
      </w:r>
    </w:p>
    <w:p w:rsidR="00FE1D16" w:rsidRDefault="00FE1D16" w:rsidP="009A78FE">
      <w:pPr>
        <w:spacing w:after="0" w:line="240" w:lineRule="auto"/>
        <w:rPr>
          <w:b/>
        </w:rPr>
      </w:pPr>
    </w:p>
    <w:p w:rsidR="009A78FE" w:rsidRDefault="0028321D" w:rsidP="009A78FE">
      <w:pPr>
        <w:spacing w:after="0" w:line="240" w:lineRule="auto"/>
        <w:rPr>
          <w:b/>
        </w:rPr>
      </w:pPr>
      <w:r>
        <w:rPr>
          <w:b/>
        </w:rPr>
        <w:t xml:space="preserve">Il/La sottoscritto/a </w:t>
      </w:r>
      <w:r>
        <w:t>_______________________________________</w:t>
      </w:r>
      <w:r w:rsidR="009A78FE">
        <w:t>________________</w:t>
      </w:r>
      <w:r>
        <w:t>_____</w:t>
      </w:r>
      <w:r>
        <w:br/>
      </w:r>
      <w:r>
        <w:rPr>
          <w:sz w:val="18"/>
        </w:rPr>
        <w:t xml:space="preserve">                                                                 </w:t>
      </w:r>
      <w:r w:rsidR="009A78FE">
        <w:rPr>
          <w:sz w:val="18"/>
        </w:rPr>
        <w:t xml:space="preserve">       </w:t>
      </w:r>
      <w:r>
        <w:rPr>
          <w:sz w:val="18"/>
        </w:rPr>
        <w:t xml:space="preserve"> </w:t>
      </w:r>
      <w:r w:rsidR="009A78FE">
        <w:rPr>
          <w:sz w:val="18"/>
        </w:rPr>
        <w:t xml:space="preserve">              </w:t>
      </w:r>
      <w:r>
        <w:rPr>
          <w:sz w:val="18"/>
        </w:rPr>
        <w:t xml:space="preserve">   (Cognome</w:t>
      </w:r>
      <w:r w:rsidR="004230E3">
        <w:rPr>
          <w:sz w:val="18"/>
        </w:rPr>
        <w:t xml:space="preserve"> e Nome</w:t>
      </w:r>
      <w:r>
        <w:rPr>
          <w:sz w:val="18"/>
        </w:rPr>
        <w:t>)</w:t>
      </w:r>
      <w:r>
        <w:rPr>
          <w:sz w:val="18"/>
        </w:rPr>
        <w:br/>
      </w:r>
    </w:p>
    <w:p w:rsidR="009A78FE" w:rsidRDefault="0028321D" w:rsidP="009A78FE">
      <w:pPr>
        <w:spacing w:after="0" w:line="240" w:lineRule="auto"/>
        <w:rPr>
          <w:b/>
        </w:rPr>
      </w:pPr>
      <w:r>
        <w:rPr>
          <w:b/>
        </w:rPr>
        <w:t xml:space="preserve">nato/a in </w:t>
      </w:r>
      <w:r>
        <w:t xml:space="preserve">____________________________________ </w:t>
      </w:r>
      <w:r w:rsidRPr="0003640E">
        <w:t>(___</w:t>
      </w:r>
      <w:r w:rsidR="009A78FE" w:rsidRPr="0003640E">
        <w:t>____</w:t>
      </w:r>
      <w:r w:rsidRPr="0003640E">
        <w:t xml:space="preserve">_) </w:t>
      </w:r>
      <w:r>
        <w:t>il _____________________</w:t>
      </w:r>
      <w:r>
        <w:br/>
      </w:r>
      <w:r>
        <w:rPr>
          <w:sz w:val="18"/>
        </w:rPr>
        <w:t xml:space="preserve">                                          </w:t>
      </w:r>
      <w:r w:rsidR="009A78FE">
        <w:rPr>
          <w:sz w:val="18"/>
        </w:rPr>
        <w:t xml:space="preserve">     </w:t>
      </w:r>
      <w:r>
        <w:rPr>
          <w:sz w:val="18"/>
        </w:rPr>
        <w:t xml:space="preserve">    </w:t>
      </w:r>
      <w:r w:rsidR="009A78FE">
        <w:rPr>
          <w:sz w:val="18"/>
        </w:rPr>
        <w:t xml:space="preserve">     </w:t>
      </w:r>
      <w:r>
        <w:rPr>
          <w:sz w:val="18"/>
        </w:rPr>
        <w:t xml:space="preserve">   (luogo)                                       </w:t>
      </w:r>
      <w:r w:rsidR="004230E3">
        <w:rPr>
          <w:sz w:val="18"/>
        </w:rPr>
        <w:t xml:space="preserve">      </w:t>
      </w:r>
      <w:r w:rsidR="00FE1D16">
        <w:rPr>
          <w:sz w:val="18"/>
        </w:rPr>
        <w:t>(</w:t>
      </w:r>
      <w:r>
        <w:rPr>
          <w:sz w:val="18"/>
        </w:rPr>
        <w:t>Prov.</w:t>
      </w:r>
      <w:r w:rsidR="00FE1D16">
        <w:rPr>
          <w:sz w:val="18"/>
        </w:rPr>
        <w:t>)</w:t>
      </w:r>
      <w:r>
        <w:rPr>
          <w:sz w:val="18"/>
        </w:rPr>
        <w:t xml:space="preserve">            </w:t>
      </w:r>
      <w:r w:rsidR="009A78FE">
        <w:rPr>
          <w:sz w:val="18"/>
        </w:rPr>
        <w:t xml:space="preserve">         </w:t>
      </w:r>
      <w:r w:rsidR="00FE1D16">
        <w:rPr>
          <w:sz w:val="18"/>
        </w:rPr>
        <w:t>(</w:t>
      </w:r>
      <w:r>
        <w:rPr>
          <w:sz w:val="18"/>
        </w:rPr>
        <w:t>Data di Nascita</w:t>
      </w:r>
      <w:r w:rsidR="00FE1D16">
        <w:rPr>
          <w:sz w:val="18"/>
        </w:rPr>
        <w:t>)</w:t>
      </w:r>
      <w:r>
        <w:rPr>
          <w:sz w:val="18"/>
        </w:rPr>
        <w:br/>
      </w:r>
    </w:p>
    <w:p w:rsidR="009A78FE" w:rsidRPr="0003640E" w:rsidRDefault="0028321D" w:rsidP="009A78FE">
      <w:pPr>
        <w:spacing w:after="0" w:line="240" w:lineRule="auto"/>
      </w:pPr>
      <w:r>
        <w:rPr>
          <w:b/>
        </w:rPr>
        <w:t xml:space="preserve">residente in </w:t>
      </w:r>
      <w:r w:rsidRPr="0003640E">
        <w:t>___________</w:t>
      </w:r>
      <w:r w:rsidR="009A78FE" w:rsidRPr="0003640E">
        <w:t>___________________________</w:t>
      </w:r>
      <w:r w:rsidRPr="0003640E">
        <w:t>____________________ (___</w:t>
      </w:r>
      <w:r w:rsidR="009A78FE" w:rsidRPr="0003640E">
        <w:t>__</w:t>
      </w:r>
      <w:r w:rsidRPr="0003640E">
        <w:t xml:space="preserve">_) </w:t>
      </w:r>
    </w:p>
    <w:p w:rsidR="009A78FE" w:rsidRDefault="009A78FE" w:rsidP="009A78FE">
      <w:pPr>
        <w:spacing w:after="0" w:line="240" w:lineRule="auto"/>
      </w:pPr>
      <w:r>
        <w:rPr>
          <w:sz w:val="18"/>
        </w:rPr>
        <w:t xml:space="preserve">                                                                                          (luogo)                                                                   </w:t>
      </w:r>
      <w:r w:rsidR="00FE1D16">
        <w:rPr>
          <w:sz w:val="18"/>
        </w:rPr>
        <w:t xml:space="preserve"> </w:t>
      </w:r>
      <w:r>
        <w:rPr>
          <w:sz w:val="18"/>
        </w:rPr>
        <w:t xml:space="preserve">   </w:t>
      </w:r>
      <w:r w:rsidR="00FE1D16">
        <w:rPr>
          <w:sz w:val="18"/>
        </w:rPr>
        <w:t>(</w:t>
      </w:r>
      <w:r>
        <w:rPr>
          <w:sz w:val="18"/>
        </w:rPr>
        <w:t>Prov</w:t>
      </w:r>
      <w:r w:rsidR="00FE1D16">
        <w:rPr>
          <w:sz w:val="18"/>
        </w:rPr>
        <w:t>.)</w:t>
      </w:r>
      <w:r>
        <w:rPr>
          <w:sz w:val="18"/>
        </w:rPr>
        <w:br/>
      </w:r>
    </w:p>
    <w:p w:rsidR="009A78FE" w:rsidRPr="0003640E" w:rsidRDefault="009A78FE" w:rsidP="0003640E">
      <w:pPr>
        <w:spacing w:line="312" w:lineRule="auto"/>
        <w:jc w:val="both"/>
        <w:rPr>
          <w:sz w:val="8"/>
        </w:rPr>
      </w:pPr>
      <w:r w:rsidRPr="009A78FE">
        <w:rPr>
          <w:b/>
        </w:rPr>
        <w:t xml:space="preserve">in </w:t>
      </w:r>
      <w:r w:rsidR="0028321D" w:rsidRPr="009A78FE">
        <w:rPr>
          <w:b/>
        </w:rPr>
        <w:t>via/piazza</w:t>
      </w:r>
      <w:r w:rsidR="0028321D">
        <w:t xml:space="preserve"> ___</w:t>
      </w:r>
      <w:r>
        <w:t>________</w:t>
      </w:r>
      <w:r w:rsidR="00E1696B">
        <w:t>_______________________________</w:t>
      </w:r>
      <w:r>
        <w:t>_____</w:t>
      </w:r>
      <w:r w:rsidR="00E1696B">
        <w:t xml:space="preserve"> </w:t>
      </w:r>
      <w:r w:rsidR="00E1696B" w:rsidRPr="00E1696B">
        <w:rPr>
          <w:b/>
        </w:rPr>
        <w:t>n. civico</w:t>
      </w:r>
      <w:r w:rsidR="00E1696B">
        <w:t xml:space="preserve"> __________</w:t>
      </w:r>
      <w:r w:rsidR="0028321D">
        <w:br/>
      </w:r>
    </w:p>
    <w:p w:rsidR="003517F8" w:rsidRPr="00FE1D16" w:rsidRDefault="0028321D" w:rsidP="0003640E">
      <w:pPr>
        <w:spacing w:line="312" w:lineRule="auto"/>
        <w:jc w:val="both"/>
        <w:rPr>
          <w:sz w:val="20"/>
        </w:rPr>
      </w:pPr>
      <w:r w:rsidRPr="00FE1D16">
        <w:rPr>
          <w:sz w:val="18"/>
        </w:rPr>
        <w:t>consapevole delle sanzioni penali, nel caso di dichiarazioni non veritiere e falsità negli atti, richiamate dall'art. 76 del D.P.R. n. 445 del 28/12/2000</w:t>
      </w:r>
      <w:r w:rsidR="0003640E" w:rsidRPr="00FE1D16">
        <w:rPr>
          <w:sz w:val="18"/>
        </w:rPr>
        <w:t>,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50"/>
      </w:tblGrid>
      <w:tr w:rsidR="003517F8" w:rsidTr="0003640E">
        <w:trPr>
          <w:trHeight w:val="1980"/>
          <w:jc w:val="center"/>
        </w:trPr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0" w:type="dxa"/>
              <w:left w:w="140" w:type="dxa"/>
              <w:bottom w:w="140" w:type="dxa"/>
              <w:right w:w="140" w:type="dxa"/>
            </w:tcMar>
          </w:tcPr>
          <w:p w:rsidR="00130F0D" w:rsidRDefault="00130F0D" w:rsidP="00130F0D">
            <w:pPr>
              <w:spacing w:line="312" w:lineRule="auto"/>
            </w:pPr>
            <w:r>
              <w:t>in qualità di:</w:t>
            </w:r>
            <w:r w:rsidR="0028321D">
              <w:t xml:space="preserve"> [ </w:t>
            </w:r>
            <w:r w:rsidR="0003640E">
              <w:t xml:space="preserve"> </w:t>
            </w:r>
            <w:proofErr w:type="gramStart"/>
            <w:r w:rsidR="0003640E">
              <w:t xml:space="preserve"> </w:t>
            </w:r>
            <w:r w:rsidR="0028321D">
              <w:t xml:space="preserve"> ]</w:t>
            </w:r>
            <w:proofErr w:type="gramEnd"/>
            <w:r w:rsidR="0028321D">
              <w:t xml:space="preserve"> Genitore     [ </w:t>
            </w:r>
            <w:r w:rsidR="0003640E">
              <w:t xml:space="preserve">  </w:t>
            </w:r>
            <w:r w:rsidR="0028321D">
              <w:t xml:space="preserve"> ] Altro </w:t>
            </w:r>
            <w:r w:rsidR="00624C98">
              <w:t>__________</w:t>
            </w:r>
            <w:r w:rsidR="00867019">
              <w:t>_</w:t>
            </w:r>
            <w:r w:rsidR="00624C98">
              <w:t>________________________________</w:t>
            </w:r>
          </w:p>
          <w:p w:rsidR="00130F0D" w:rsidRDefault="0028321D" w:rsidP="00130F0D">
            <w:pPr>
              <w:spacing w:line="312" w:lineRule="auto"/>
              <w:rPr>
                <w:sz w:val="18"/>
              </w:rPr>
            </w:pPr>
            <w:r>
              <w:t>del</w:t>
            </w:r>
            <w:r w:rsidR="00C45337">
              <w:t>l’alunno/a</w:t>
            </w:r>
            <w:r>
              <w:t xml:space="preserve"> </w:t>
            </w:r>
            <w:r w:rsidR="00130F0D">
              <w:t>_</w:t>
            </w:r>
            <w:r w:rsidR="00867019">
              <w:t>____________</w:t>
            </w:r>
            <w:r>
              <w:t>____________________</w:t>
            </w:r>
            <w:r w:rsidR="00130F0D">
              <w:t>______________________________</w:t>
            </w:r>
            <w:r>
              <w:br/>
            </w:r>
            <w:r>
              <w:rPr>
                <w:sz w:val="18"/>
              </w:rPr>
              <w:t xml:space="preserve">                                                                     </w:t>
            </w:r>
            <w:r w:rsidR="00130F0D">
              <w:rPr>
                <w:sz w:val="18"/>
              </w:rPr>
              <w:t xml:space="preserve">     </w:t>
            </w:r>
            <w:r w:rsidR="004230E3">
              <w:rPr>
                <w:sz w:val="18"/>
              </w:rPr>
              <w:t xml:space="preserve">  </w:t>
            </w:r>
            <w:r w:rsidR="00130F0D">
              <w:rPr>
                <w:sz w:val="18"/>
              </w:rPr>
              <w:t xml:space="preserve">    </w:t>
            </w:r>
            <w:r>
              <w:rPr>
                <w:sz w:val="18"/>
              </w:rPr>
              <w:t>(Cognome</w:t>
            </w:r>
            <w:r w:rsidR="00FE1D16">
              <w:rPr>
                <w:sz w:val="18"/>
              </w:rPr>
              <w:t xml:space="preserve"> e Nome</w:t>
            </w:r>
            <w:r>
              <w:rPr>
                <w:sz w:val="18"/>
              </w:rPr>
              <w:t>)</w:t>
            </w:r>
          </w:p>
          <w:p w:rsidR="003517F8" w:rsidRDefault="0028321D" w:rsidP="004230E3">
            <w:pPr>
              <w:spacing w:line="312" w:lineRule="auto"/>
            </w:pPr>
            <w:r>
              <w:rPr>
                <w:sz w:val="18"/>
              </w:rPr>
              <w:br/>
            </w:r>
            <w:r>
              <w:t>nato/a _________________</w:t>
            </w:r>
            <w:r w:rsidR="00867019">
              <w:t>_____</w:t>
            </w:r>
            <w:r>
              <w:t>__________________ (____) il _____________________</w:t>
            </w:r>
            <w:r>
              <w:br/>
            </w:r>
            <w:r>
              <w:rPr>
                <w:sz w:val="18"/>
              </w:rPr>
              <w:t xml:space="preserve">                         </w:t>
            </w:r>
            <w:r w:rsidR="00867019">
              <w:rPr>
                <w:sz w:val="18"/>
              </w:rPr>
              <w:t xml:space="preserve">  </w:t>
            </w:r>
            <w:r>
              <w:rPr>
                <w:sz w:val="18"/>
              </w:rPr>
              <w:t xml:space="preserve">                   </w:t>
            </w:r>
            <w:r w:rsidR="009A78FE">
              <w:rPr>
                <w:sz w:val="18"/>
              </w:rPr>
              <w:t xml:space="preserve">     </w:t>
            </w:r>
            <w:r>
              <w:rPr>
                <w:sz w:val="18"/>
              </w:rPr>
              <w:t xml:space="preserve">  (luogo)                                 </w:t>
            </w:r>
            <w:r w:rsidR="00867019">
              <w:rPr>
                <w:sz w:val="18"/>
              </w:rPr>
              <w:t xml:space="preserve">           </w:t>
            </w:r>
            <w:r>
              <w:rPr>
                <w:sz w:val="18"/>
              </w:rPr>
              <w:t xml:space="preserve">      (Prov.)      </w:t>
            </w:r>
            <w:r w:rsidR="009A78FE">
              <w:rPr>
                <w:sz w:val="18"/>
              </w:rPr>
              <w:t xml:space="preserve">   </w:t>
            </w:r>
            <w:r>
              <w:rPr>
                <w:sz w:val="18"/>
              </w:rPr>
              <w:t xml:space="preserve">       (Data di Nascita)</w:t>
            </w:r>
          </w:p>
        </w:tc>
      </w:tr>
    </w:tbl>
    <w:p w:rsidR="003517F8" w:rsidRPr="0003640E" w:rsidRDefault="0028321D">
      <w:pPr>
        <w:spacing w:before="360" w:after="240"/>
        <w:jc w:val="center"/>
        <w:rPr>
          <w:sz w:val="20"/>
        </w:rPr>
      </w:pPr>
      <w:r w:rsidRPr="0003640E">
        <w:rPr>
          <w:b/>
          <w:sz w:val="24"/>
        </w:rPr>
        <w:t>D I C H I A R A</w:t>
      </w:r>
    </w:p>
    <w:p w:rsidR="00AE7C3C" w:rsidRDefault="0028321D" w:rsidP="00AE7C3C">
      <w:pPr>
        <w:spacing w:after="0" w:line="600" w:lineRule="auto"/>
        <w:jc w:val="both"/>
        <w:rPr>
          <w:sz w:val="14"/>
        </w:rPr>
      </w:pPr>
      <w:r w:rsidRPr="00C45337">
        <w:rPr>
          <w:b/>
          <w:sz w:val="20"/>
        </w:rPr>
        <w:t>che l'alunno/a è iscritto</w:t>
      </w:r>
      <w:r w:rsidR="00130F0D" w:rsidRPr="00C45337">
        <w:rPr>
          <w:b/>
          <w:sz w:val="20"/>
        </w:rPr>
        <w:t>/a</w:t>
      </w:r>
      <w:r w:rsidRPr="00C45337">
        <w:rPr>
          <w:b/>
          <w:sz w:val="20"/>
        </w:rPr>
        <w:t xml:space="preserve">, per il corrente </w:t>
      </w:r>
      <w:r w:rsidR="0003640E" w:rsidRPr="00C45337">
        <w:rPr>
          <w:b/>
          <w:sz w:val="20"/>
        </w:rPr>
        <w:t xml:space="preserve">A.S. </w:t>
      </w:r>
      <w:r w:rsidR="00FE1D16" w:rsidRPr="00C45337">
        <w:rPr>
          <w:b/>
          <w:sz w:val="20"/>
        </w:rPr>
        <w:t xml:space="preserve">2026/2027, alla Scuola </w:t>
      </w:r>
      <w:r w:rsidRPr="00C45337">
        <w:rPr>
          <w:b/>
          <w:sz w:val="20"/>
        </w:rPr>
        <w:t>Secondaria di primo grado</w:t>
      </w:r>
      <w:r w:rsidR="00130F0D" w:rsidRPr="00C45337">
        <w:rPr>
          <w:b/>
          <w:sz w:val="20"/>
        </w:rPr>
        <w:t xml:space="preserve"> dell'Istituto “E. Fieramosca” </w:t>
      </w:r>
      <w:r w:rsidR="0003640E" w:rsidRPr="00C45337">
        <w:rPr>
          <w:b/>
          <w:sz w:val="20"/>
        </w:rPr>
        <w:t>e che frequenta l</w:t>
      </w:r>
      <w:r w:rsidRPr="00C45337">
        <w:rPr>
          <w:b/>
          <w:sz w:val="20"/>
        </w:rPr>
        <w:t>a classe</w:t>
      </w:r>
      <w:r w:rsidR="0003640E" w:rsidRPr="00C45337">
        <w:rPr>
          <w:b/>
          <w:sz w:val="20"/>
        </w:rPr>
        <w:t xml:space="preserve"> ____</w:t>
      </w:r>
      <w:r w:rsidR="00FE1D16" w:rsidRPr="00C45337">
        <w:rPr>
          <w:b/>
          <w:sz w:val="20"/>
        </w:rPr>
        <w:t>____</w:t>
      </w:r>
      <w:r w:rsidR="0003640E" w:rsidRPr="00C45337">
        <w:rPr>
          <w:b/>
          <w:sz w:val="20"/>
        </w:rPr>
        <w:t>_</w:t>
      </w:r>
      <w:r w:rsidRPr="00C45337">
        <w:rPr>
          <w:b/>
          <w:sz w:val="20"/>
        </w:rPr>
        <w:t>_____ sezione</w:t>
      </w:r>
      <w:r w:rsidR="0003640E" w:rsidRPr="00C45337">
        <w:rPr>
          <w:b/>
          <w:sz w:val="20"/>
        </w:rPr>
        <w:t xml:space="preserve"> _____</w:t>
      </w:r>
      <w:r w:rsidR="00FE1D16" w:rsidRPr="00C45337">
        <w:rPr>
          <w:b/>
          <w:sz w:val="20"/>
        </w:rPr>
        <w:t>_____</w:t>
      </w:r>
      <w:r w:rsidR="0003640E" w:rsidRPr="00C45337">
        <w:rPr>
          <w:b/>
          <w:sz w:val="20"/>
        </w:rPr>
        <w:t>____</w:t>
      </w:r>
      <w:r w:rsidRPr="00C45337">
        <w:rPr>
          <w:b/>
          <w:sz w:val="20"/>
        </w:rPr>
        <w:t>_</w:t>
      </w:r>
      <w:r w:rsidR="0003640E" w:rsidRPr="0003640E">
        <w:rPr>
          <w:sz w:val="20"/>
        </w:rPr>
        <w:t xml:space="preserve"> </w:t>
      </w:r>
      <w:r w:rsidR="0003640E">
        <w:rPr>
          <w:sz w:val="20"/>
        </w:rPr>
        <w:t>.</w:t>
      </w:r>
      <w:r w:rsidRPr="0003640E">
        <w:rPr>
          <w:sz w:val="20"/>
        </w:rPr>
        <w:br/>
      </w:r>
      <w:r w:rsidR="0003640E" w:rsidRPr="00FE1D16">
        <w:rPr>
          <w:sz w:val="14"/>
        </w:rPr>
        <w:t>E</w:t>
      </w:r>
      <w:r w:rsidRPr="00FE1D16">
        <w:rPr>
          <w:sz w:val="14"/>
        </w:rPr>
        <w:t>sente da imposta di bollo ai sensi dell'art. 37 del D.P.R. 445/2000</w:t>
      </w:r>
      <w:r w:rsidR="009A78FE" w:rsidRPr="00FE1D16">
        <w:rPr>
          <w:sz w:val="14"/>
        </w:rPr>
        <w:t>.</w:t>
      </w:r>
    </w:p>
    <w:p w:rsidR="00AE7C3C" w:rsidRDefault="00AE7C3C" w:rsidP="00AE7C3C">
      <w:pPr>
        <w:spacing w:after="0" w:line="600" w:lineRule="auto"/>
        <w:jc w:val="both"/>
        <w:rPr>
          <w:sz w:val="14"/>
        </w:rPr>
      </w:pPr>
    </w:p>
    <w:p w:rsidR="00AE7C3C" w:rsidRDefault="0028321D" w:rsidP="00AE7C3C">
      <w:pPr>
        <w:spacing w:after="0" w:line="240" w:lineRule="auto"/>
        <w:jc w:val="both"/>
      </w:pPr>
      <w:r w:rsidRPr="00FE1D16">
        <w:t>______________</w:t>
      </w:r>
      <w:r w:rsidR="00423927" w:rsidRPr="00FE1D16">
        <w:t>____</w:t>
      </w:r>
      <w:r w:rsidRPr="00FE1D16">
        <w:t xml:space="preserve">____ </w:t>
      </w:r>
      <w:r w:rsidR="00423927" w:rsidRPr="00FE1D16">
        <w:t>, _______________</w:t>
      </w:r>
      <w:r w:rsidRPr="00FE1D16">
        <w:t xml:space="preserve">   </w:t>
      </w:r>
    </w:p>
    <w:p w:rsidR="00AE7C3C" w:rsidRDefault="00AE7C3C" w:rsidP="00AE7C3C">
      <w:pPr>
        <w:spacing w:after="0" w:line="240" w:lineRule="auto"/>
        <w:jc w:val="both"/>
        <w:rPr>
          <w:i/>
          <w:sz w:val="16"/>
        </w:rPr>
      </w:pPr>
      <w:r>
        <w:rPr>
          <w:i/>
          <w:sz w:val="16"/>
        </w:rPr>
        <w:t xml:space="preserve">                                       </w:t>
      </w:r>
    </w:p>
    <w:p w:rsidR="00AE7C3C" w:rsidRPr="00AE7C3C" w:rsidRDefault="00AE7C3C" w:rsidP="00AE7C3C">
      <w:pPr>
        <w:spacing w:after="0" w:line="240" w:lineRule="auto"/>
        <w:jc w:val="both"/>
        <w:rPr>
          <w:i/>
          <w:sz w:val="16"/>
        </w:rPr>
      </w:pPr>
      <w:r>
        <w:rPr>
          <w:i/>
          <w:sz w:val="16"/>
        </w:rPr>
        <w:t xml:space="preserve">                                         </w:t>
      </w:r>
      <w:r w:rsidRPr="00AE7C3C">
        <w:rPr>
          <w:i/>
          <w:sz w:val="16"/>
        </w:rPr>
        <w:t>(Luogo e Data)</w:t>
      </w:r>
    </w:p>
    <w:p w:rsidR="009A78FE" w:rsidRPr="00FE1D16" w:rsidRDefault="009A78FE" w:rsidP="009A78FE">
      <w:pPr>
        <w:spacing w:after="0" w:line="240" w:lineRule="auto"/>
        <w:ind w:left="4961"/>
        <w:jc w:val="center"/>
      </w:pPr>
      <w:bookmarkStart w:id="0" w:name="_GoBack"/>
      <w:bookmarkEnd w:id="0"/>
      <w:r w:rsidRPr="00FE1D16">
        <w:t xml:space="preserve">Firma del </w:t>
      </w:r>
      <w:r w:rsidR="0028321D" w:rsidRPr="00FE1D16">
        <w:t xml:space="preserve">dichiarante </w:t>
      </w:r>
    </w:p>
    <w:p w:rsidR="0003640E" w:rsidRDefault="0003640E" w:rsidP="009A78FE">
      <w:pPr>
        <w:spacing w:after="0" w:line="240" w:lineRule="auto"/>
        <w:ind w:left="4961"/>
        <w:jc w:val="center"/>
        <w:rPr>
          <w:i/>
        </w:rPr>
      </w:pPr>
    </w:p>
    <w:p w:rsidR="0003640E" w:rsidRPr="009A78FE" w:rsidRDefault="0003640E" w:rsidP="009A78FE">
      <w:pPr>
        <w:spacing w:after="0" w:line="240" w:lineRule="auto"/>
        <w:ind w:left="4961"/>
        <w:jc w:val="center"/>
        <w:rPr>
          <w:i/>
          <w:sz w:val="20"/>
        </w:rPr>
      </w:pPr>
    </w:p>
    <w:p w:rsidR="003517F8" w:rsidRDefault="009A78FE" w:rsidP="0003640E">
      <w:pPr>
        <w:spacing w:after="100" w:afterAutospacing="1" w:line="240" w:lineRule="auto"/>
        <w:ind w:left="4961"/>
        <w:jc w:val="center"/>
        <w:rPr>
          <w:sz w:val="20"/>
        </w:rPr>
      </w:pPr>
      <w:r>
        <w:rPr>
          <w:sz w:val="20"/>
        </w:rPr>
        <w:t>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50"/>
      </w:tblGrid>
      <w:tr w:rsidR="003517F8" w:rsidRPr="0003640E" w:rsidTr="0003640E">
        <w:trPr>
          <w:trHeight w:val="249"/>
          <w:jc w:val="center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17F8" w:rsidRPr="0003640E" w:rsidRDefault="0028321D" w:rsidP="0003640E">
            <w:pPr>
              <w:spacing w:after="0" w:line="240" w:lineRule="auto"/>
              <w:rPr>
                <w:i/>
                <w:sz w:val="14"/>
              </w:rPr>
            </w:pPr>
            <w:r w:rsidRPr="0003640E">
              <w:rPr>
                <w:b/>
                <w:i/>
                <w:sz w:val="14"/>
              </w:rPr>
              <w:t>La mancata accettazione della presente dichiarazione costituisce violazione dei doveri d'ufficio ai sensi dell'art. 74, comma 1, del D.P.R. 28 dicembre 2000, n. 445</w:t>
            </w:r>
            <w:r w:rsidR="009A78FE" w:rsidRPr="0003640E">
              <w:rPr>
                <w:b/>
                <w:i/>
                <w:sz w:val="14"/>
              </w:rPr>
              <w:t>.</w:t>
            </w:r>
          </w:p>
        </w:tc>
      </w:tr>
    </w:tbl>
    <w:p w:rsidR="0028321D" w:rsidRDefault="0028321D"/>
    <w:sectPr w:rsidR="0028321D" w:rsidSect="00FE1D16">
      <w:headerReference w:type="default" r:id="rId8"/>
      <w:pgSz w:w="12240" w:h="15840"/>
      <w:pgMar w:top="851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1DB" w:rsidRDefault="006B61DB" w:rsidP="0003640E">
      <w:pPr>
        <w:spacing w:after="0" w:line="240" w:lineRule="auto"/>
      </w:pPr>
      <w:r>
        <w:separator/>
      </w:r>
    </w:p>
  </w:endnote>
  <w:endnote w:type="continuationSeparator" w:id="0">
    <w:p w:rsidR="006B61DB" w:rsidRDefault="006B61DB" w:rsidP="00036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1DB" w:rsidRDefault="006B61DB" w:rsidP="0003640E">
      <w:pPr>
        <w:spacing w:after="0" w:line="240" w:lineRule="auto"/>
      </w:pPr>
      <w:r>
        <w:separator/>
      </w:r>
    </w:p>
  </w:footnote>
  <w:footnote w:type="continuationSeparator" w:id="0">
    <w:p w:rsidR="006B61DB" w:rsidRDefault="006B61DB" w:rsidP="000364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0E" w:rsidRPr="00FE1D16" w:rsidRDefault="0003640E" w:rsidP="00FE1D16">
    <w:pPr>
      <w:jc w:val="right"/>
      <w:rPr>
        <w:b/>
        <w:sz w:val="24"/>
      </w:rPr>
    </w:pPr>
    <w:r>
      <w:rPr>
        <w:b/>
        <w:sz w:val="24"/>
      </w:rPr>
      <w:t>(Allegato C)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3640E"/>
    <w:rsid w:val="0006063C"/>
    <w:rsid w:val="00130F0D"/>
    <w:rsid w:val="0015074B"/>
    <w:rsid w:val="0028321D"/>
    <w:rsid w:val="0029639D"/>
    <w:rsid w:val="002E6004"/>
    <w:rsid w:val="00326F90"/>
    <w:rsid w:val="003517F8"/>
    <w:rsid w:val="004230E3"/>
    <w:rsid w:val="00423927"/>
    <w:rsid w:val="00624C98"/>
    <w:rsid w:val="006B61DB"/>
    <w:rsid w:val="00867019"/>
    <w:rsid w:val="009A78FE"/>
    <w:rsid w:val="00AA1D8D"/>
    <w:rsid w:val="00AE7C3C"/>
    <w:rsid w:val="00B47730"/>
    <w:rsid w:val="00C45337"/>
    <w:rsid w:val="00CB0664"/>
    <w:rsid w:val="00E1696B"/>
    <w:rsid w:val="00FC693F"/>
    <w:rsid w:val="00FE1D16"/>
    <w:rsid w:val="00FE3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31E615"/>
  <w14:defaultImageDpi w14:val="300"/>
  <w15:docId w15:val="{AF08780B-35C9-4184-91F7-DEEFA3C36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C693F"/>
    <w:rPr>
      <w:rFonts w:ascii="Arial" w:hAnsi="Arial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86B6D5F-B613-47E3-9930-1523521F9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2184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Acer</cp:lastModifiedBy>
  <cp:revision>2</cp:revision>
  <dcterms:created xsi:type="dcterms:W3CDTF">2026-09-10T07:03:00Z</dcterms:created>
  <dcterms:modified xsi:type="dcterms:W3CDTF">2026-09-10T07:03:00Z</dcterms:modified>
  <cp:category/>
</cp:coreProperties>
</file>